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2AE9E" w14:textId="77777777" w:rsidR="005E24A3" w:rsidRPr="00D06354" w:rsidRDefault="005E24A3">
      <w:pPr>
        <w:jc w:val="right"/>
        <w:rPr>
          <w:rFonts w:ascii="Beausite S Classic App" w:hAnsi="Beausite S Classic App"/>
          <w:b/>
          <w:lang w:val="pl-PL"/>
        </w:rPr>
      </w:pPr>
    </w:p>
    <w:p w14:paraId="50B1A2DD" w14:textId="77777777" w:rsidR="00CD5B7A" w:rsidRPr="00D06354" w:rsidRDefault="005B3B79">
      <w:pPr>
        <w:jc w:val="right"/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b/>
          <w:lang w:val="pl-PL"/>
        </w:rPr>
        <w:t>Załącznik nr 7 do SWZ</w:t>
      </w:r>
    </w:p>
    <w:p w14:paraId="49C1CC5B" w14:textId="77777777" w:rsidR="00CD5B7A" w:rsidRPr="00D06354" w:rsidRDefault="005B3B79" w:rsidP="005E24A3">
      <w:pPr>
        <w:jc w:val="right"/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i/>
          <w:sz w:val="20"/>
          <w:lang w:val="pl-PL"/>
        </w:rPr>
        <w:t>Oświadczenie Wykonawców wspólnie ubiegających się o udzielenie zamówienia - podział zadań</w:t>
      </w:r>
    </w:p>
    <w:p w14:paraId="2AC99142" w14:textId="77777777" w:rsidR="00CD5B7A" w:rsidRPr="00D06354" w:rsidRDefault="005B3B79" w:rsidP="005E24A3">
      <w:pPr>
        <w:jc w:val="right"/>
        <w:rPr>
          <w:rFonts w:ascii="Beausite S Classic App" w:hAnsi="Beausite S Classic App"/>
          <w:i/>
          <w:sz w:val="16"/>
          <w:lang w:val="pl-PL"/>
        </w:rPr>
      </w:pPr>
      <w:r w:rsidRPr="00D06354">
        <w:rPr>
          <w:rFonts w:ascii="Beausite S Classic App" w:hAnsi="Beausite S Classic App"/>
          <w:i/>
          <w:sz w:val="16"/>
          <w:lang w:val="pl-PL"/>
        </w:rPr>
        <w:t>(składają wraz z ofertą Wykonawcy wspólnie ubiegający się o udzielenie zamówienia)</w:t>
      </w:r>
    </w:p>
    <w:p w14:paraId="11D64E6C" w14:textId="77777777" w:rsidR="005E24A3" w:rsidRPr="00D06354" w:rsidRDefault="005E24A3" w:rsidP="005E24A3">
      <w:pPr>
        <w:jc w:val="right"/>
        <w:rPr>
          <w:rFonts w:ascii="Beausite S Classic App" w:hAnsi="Beausite S Classic App"/>
          <w:lang w:val="pl-PL"/>
        </w:rPr>
      </w:pPr>
    </w:p>
    <w:p w14:paraId="658B369C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1. ZAMAWIAJĄCY:</w:t>
      </w:r>
    </w:p>
    <w:p w14:paraId="28BAF369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Gmina Miasta Sopotu –</w:t>
      </w:r>
      <w:r w:rsidRPr="00D06354">
        <w:rPr>
          <w:rFonts w:ascii="Beausite S Classic App" w:hAnsi="Beausite S Classic App"/>
          <w:lang w:val="pl-PL"/>
        </w:rPr>
        <w:br/>
        <w:t>ul. Tadeusza Kościuszki 25/27</w:t>
      </w:r>
      <w:r w:rsidRPr="00D06354">
        <w:rPr>
          <w:rFonts w:ascii="Beausite S Classic App" w:hAnsi="Beausite S Classic App"/>
          <w:lang w:val="pl-PL"/>
        </w:rPr>
        <w:br/>
        <w:t>81-704 Sopot</w:t>
      </w:r>
    </w:p>
    <w:p w14:paraId="2718DCD6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2. WYKONAWCY WSPÓLNIE UBIEGAJĄCY SIĘ O UDZIELENIE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1701"/>
      </w:tblGrid>
      <w:tr w:rsidR="00CD5B7A" w:rsidRPr="00D06354" w14:paraId="5E6B7E87" w14:textId="77777777">
        <w:trPr>
          <w:jc w:val="center"/>
        </w:trPr>
        <w:tc>
          <w:tcPr>
            <w:tcW w:w="567" w:type="dxa"/>
            <w:shd w:val="clear" w:color="auto" w:fill="D9EAF7"/>
            <w:vAlign w:val="center"/>
          </w:tcPr>
          <w:p w14:paraId="7FDCC179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EAF7"/>
            <w:vAlign w:val="center"/>
          </w:tcPr>
          <w:p w14:paraId="52F746F3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Nazwa(y) Wykonawcy(ów)</w:t>
            </w:r>
          </w:p>
        </w:tc>
        <w:tc>
          <w:tcPr>
            <w:tcW w:w="3402" w:type="dxa"/>
            <w:shd w:val="clear" w:color="auto" w:fill="D9EAF7"/>
            <w:vAlign w:val="center"/>
          </w:tcPr>
          <w:p w14:paraId="7369CC30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Adres(y) Wykonawcy(ów)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CCB4D91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NIP</w:t>
            </w:r>
          </w:p>
        </w:tc>
      </w:tr>
      <w:tr w:rsidR="00CD5B7A" w:rsidRPr="00D06354" w14:paraId="66AEA2FE" w14:textId="77777777">
        <w:trPr>
          <w:jc w:val="center"/>
        </w:trPr>
        <w:tc>
          <w:tcPr>
            <w:tcW w:w="567" w:type="dxa"/>
            <w:vAlign w:val="center"/>
          </w:tcPr>
          <w:p w14:paraId="5CE1EC7D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623A6361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3402" w:type="dxa"/>
            <w:vAlign w:val="center"/>
          </w:tcPr>
          <w:p w14:paraId="7503769F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20EAB1AB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</w:tr>
      <w:tr w:rsidR="00CD5B7A" w:rsidRPr="00D06354" w14:paraId="38BD5BA8" w14:textId="77777777">
        <w:trPr>
          <w:jc w:val="center"/>
        </w:trPr>
        <w:tc>
          <w:tcPr>
            <w:tcW w:w="567" w:type="dxa"/>
            <w:vAlign w:val="center"/>
          </w:tcPr>
          <w:p w14:paraId="54AFDB1D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7975D680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3402" w:type="dxa"/>
            <w:vAlign w:val="center"/>
          </w:tcPr>
          <w:p w14:paraId="38B2ED14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433DE66A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</w:tr>
    </w:tbl>
    <w:p w14:paraId="53720C21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reprezentowani przez:</w:t>
      </w:r>
    </w:p>
    <w:p w14:paraId="59482E7F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</w:p>
    <w:p w14:paraId="412C962D" w14:textId="77777777" w:rsidR="005E24A3" w:rsidRPr="00D06354" w:rsidRDefault="005E24A3">
      <w:pPr>
        <w:rPr>
          <w:rFonts w:ascii="Beausite S Classic App" w:hAnsi="Beausite S Classic App"/>
          <w:lang w:val="pl-PL"/>
        </w:rPr>
      </w:pPr>
    </w:p>
    <w:p w14:paraId="668A2698" w14:textId="77777777" w:rsidR="005E24A3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Oświadczenie złożone na podstawie art. 117 ust. 4 ustawy z dnia 11 września 2019 r. Prawo zamówień publicznych, wskazujące, które usługi wykonają poszczególni Wykonawcy wspólnie ubiegający się o udzielenie zamówienia.</w:t>
      </w:r>
    </w:p>
    <w:p w14:paraId="5CF784C9" w14:textId="77777777" w:rsidR="00A17F49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Uprawniony do reprezentowania Wykonawców wspólnie ubiegających się o udzielenie zamówienia w postępowaniu pn.: 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I”, nr sprawy: ZP.271.</w:t>
      </w:r>
      <w:r w:rsidR="00A17F49" w:rsidRPr="00D06354">
        <w:rPr>
          <w:rFonts w:ascii="Beausite S Classic App" w:hAnsi="Beausite S Classic App"/>
          <w:lang w:val="pl-PL"/>
        </w:rPr>
        <w:t>36-38.IN.2026.BC</w:t>
      </w:r>
      <w:r w:rsidRPr="00D06354">
        <w:rPr>
          <w:rFonts w:ascii="Beausite S Classic App" w:hAnsi="Beausite S Classic App"/>
          <w:lang w:val="pl-PL"/>
        </w:rPr>
        <w:t xml:space="preserve">, </w:t>
      </w:r>
    </w:p>
    <w:p w14:paraId="1EADFE9E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oświadczam, że następujące usługi wykonają poszczególni Wykonawcy wspólnie ubiegający się o udzielenie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128"/>
        <w:gridCol w:w="2269"/>
      </w:tblGrid>
      <w:tr w:rsidR="00CD5B7A" w:rsidRPr="00D06354" w14:paraId="730694D5" w14:textId="77777777">
        <w:trPr>
          <w:jc w:val="center"/>
        </w:trPr>
        <w:tc>
          <w:tcPr>
            <w:tcW w:w="4252" w:type="dxa"/>
            <w:shd w:val="clear" w:color="auto" w:fill="D9EAF7"/>
            <w:vAlign w:val="center"/>
          </w:tcPr>
          <w:p w14:paraId="140DC6F2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Nazwa albo imię i nazwisko, siedziba albo miejsce zamieszkania Wykonawcy wspólnie ubiegającego się o udzielenie zamówienia</w:t>
            </w:r>
          </w:p>
        </w:tc>
        <w:tc>
          <w:tcPr>
            <w:tcW w:w="4252" w:type="dxa"/>
            <w:shd w:val="clear" w:color="auto" w:fill="D9EAF7"/>
            <w:vAlign w:val="center"/>
          </w:tcPr>
          <w:p w14:paraId="6F95F9B1" w14:textId="77777777" w:rsidR="00CD5B7A" w:rsidRPr="00D06354" w:rsidRDefault="005B3B79">
            <w:pPr>
              <w:jc w:val="center"/>
              <w:rPr>
                <w:rFonts w:ascii="Beausite S Classic App" w:hAnsi="Beausite S Classic App"/>
                <w:lang w:val="pl-PL"/>
              </w:rPr>
            </w:pPr>
            <w:r w:rsidRPr="00D06354">
              <w:rPr>
                <w:rFonts w:ascii="Beausite S Classic App" w:hAnsi="Beausite S Classic App"/>
                <w:b/>
                <w:sz w:val="18"/>
                <w:lang w:val="pl-PL"/>
              </w:rPr>
              <w:t>Część zamówienia</w:t>
            </w:r>
          </w:p>
        </w:tc>
        <w:tc>
          <w:tcPr>
            <w:tcW w:w="2304" w:type="dxa"/>
          </w:tcPr>
          <w:p w14:paraId="6798FBF3" w14:textId="77777777" w:rsidR="0010359B" w:rsidRPr="00D06354" w:rsidRDefault="00711197">
            <w:pPr>
              <w:rPr>
                <w:rFonts w:ascii="Beausite S Classic App" w:hAnsi="Beausite S Classic App"/>
              </w:rPr>
            </w:pPr>
            <w:r w:rsidRPr="00D06354">
              <w:rPr>
                <w:rFonts w:ascii="Beausite S Classic App" w:hAnsi="Beausite S Classic App"/>
              </w:rPr>
              <w:t>Zakres usług, które wykona Wykonawca wspólnie ubiegający się o udzielenie zamówienia</w:t>
            </w:r>
          </w:p>
        </w:tc>
      </w:tr>
      <w:tr w:rsidR="00CD5B7A" w:rsidRPr="00D06354" w14:paraId="0A63F03E" w14:textId="77777777">
        <w:trPr>
          <w:jc w:val="center"/>
        </w:trPr>
        <w:tc>
          <w:tcPr>
            <w:tcW w:w="4252" w:type="dxa"/>
            <w:vAlign w:val="center"/>
          </w:tcPr>
          <w:p w14:paraId="5E889D5F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4252" w:type="dxa"/>
            <w:vAlign w:val="center"/>
          </w:tcPr>
          <w:p w14:paraId="3A0A383A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2304" w:type="dxa"/>
          </w:tcPr>
          <w:p w14:paraId="351BE66F" w14:textId="77777777" w:rsidR="0010359B" w:rsidRPr="00D06354" w:rsidRDefault="0010359B">
            <w:pPr>
              <w:rPr>
                <w:rFonts w:ascii="Beausite S Classic App" w:hAnsi="Beausite S Classic App"/>
              </w:rPr>
            </w:pPr>
          </w:p>
        </w:tc>
      </w:tr>
      <w:tr w:rsidR="00CD5B7A" w:rsidRPr="00D06354" w14:paraId="30F46B51" w14:textId="77777777">
        <w:trPr>
          <w:jc w:val="center"/>
        </w:trPr>
        <w:tc>
          <w:tcPr>
            <w:tcW w:w="4252" w:type="dxa"/>
            <w:vAlign w:val="center"/>
          </w:tcPr>
          <w:p w14:paraId="37042BAD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4252" w:type="dxa"/>
            <w:vAlign w:val="center"/>
          </w:tcPr>
          <w:p w14:paraId="360C6BAF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2304" w:type="dxa"/>
          </w:tcPr>
          <w:p w14:paraId="158BD844" w14:textId="77777777" w:rsidR="0010359B" w:rsidRPr="00D06354" w:rsidRDefault="0010359B">
            <w:pPr>
              <w:rPr>
                <w:rFonts w:ascii="Beausite S Classic App" w:hAnsi="Beausite S Classic App"/>
              </w:rPr>
            </w:pPr>
          </w:p>
        </w:tc>
      </w:tr>
      <w:tr w:rsidR="00CD5B7A" w:rsidRPr="00D06354" w14:paraId="109402CB" w14:textId="77777777">
        <w:trPr>
          <w:jc w:val="center"/>
        </w:trPr>
        <w:tc>
          <w:tcPr>
            <w:tcW w:w="4252" w:type="dxa"/>
            <w:vAlign w:val="center"/>
          </w:tcPr>
          <w:p w14:paraId="2BC5C843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4252" w:type="dxa"/>
            <w:vAlign w:val="center"/>
          </w:tcPr>
          <w:p w14:paraId="5DA070E7" w14:textId="77777777" w:rsidR="00CD5B7A" w:rsidRPr="00D06354" w:rsidRDefault="00CD5B7A">
            <w:pPr>
              <w:rPr>
                <w:rFonts w:ascii="Beausite S Classic App" w:hAnsi="Beausite S Classic App"/>
                <w:lang w:val="pl-PL"/>
              </w:rPr>
            </w:pPr>
          </w:p>
        </w:tc>
        <w:tc>
          <w:tcPr>
            <w:tcW w:w="2304" w:type="dxa"/>
          </w:tcPr>
          <w:p w14:paraId="6F184174" w14:textId="77777777" w:rsidR="0010359B" w:rsidRPr="00D06354" w:rsidRDefault="0010359B">
            <w:pPr>
              <w:rPr>
                <w:rFonts w:ascii="Beausite S Classic App" w:hAnsi="Beausite S Classic App"/>
              </w:rPr>
            </w:pPr>
          </w:p>
        </w:tc>
      </w:tr>
    </w:tbl>
    <w:p w14:paraId="193BDEC5" w14:textId="77777777" w:rsidR="00A17F49" w:rsidRPr="00D06354" w:rsidRDefault="00A17F49">
      <w:pPr>
        <w:rPr>
          <w:rFonts w:ascii="Beausite S Classic App" w:hAnsi="Beausite S Classic App"/>
          <w:lang w:val="pl-PL"/>
        </w:rPr>
      </w:pPr>
    </w:p>
    <w:p w14:paraId="28DDE7CF" w14:textId="77777777" w:rsidR="00A17F49" w:rsidRPr="00D06354" w:rsidRDefault="00A17F49">
      <w:pPr>
        <w:rPr>
          <w:rFonts w:ascii="Beausite S Classic App" w:hAnsi="Beausite S Classic App"/>
          <w:lang w:val="pl-PL"/>
        </w:rPr>
      </w:pPr>
    </w:p>
    <w:p w14:paraId="6412CB89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Podstawa prawna złożenia oświadczenia:</w:t>
      </w:r>
    </w:p>
    <w:p w14:paraId="401730B8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W odniesieniu do warunków dotyczących wykształcenia, kwalifikacji zawodowych lub doświadczenia Wykonawcy wspólnie ubiegający się o udzielenie zamówienia mogą polegać na zdolnościach tych z Wykonawców, którzy wykonają usługi, do realizacji których te zdolności są wymagane (art. 117 ust. 3 Pzp).</w:t>
      </w:r>
    </w:p>
    <w:p w14:paraId="54B4D68A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t>W przypadku, o którym mowa w art. 117 ust. 3 Pzp, Wykonawcy wspólnie ubiegający się o udzielenie zamówienia dołączają do oferty oświadczenie, z którego wynika, które usługi wykonają poszczególni Wykonawcy (art. 117 ust. 4 Pzp).</w:t>
      </w:r>
    </w:p>
    <w:p w14:paraId="389741DA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lang w:val="pl-PL"/>
        </w:rPr>
        <w:br/>
        <w:t>………………………………</w:t>
      </w:r>
      <w:r w:rsidRPr="00D06354">
        <w:rPr>
          <w:rFonts w:ascii="Beausite S Classic App" w:hAnsi="Beausite S Classic App"/>
          <w:lang w:val="pl-PL"/>
        </w:rPr>
        <w:tab/>
      </w:r>
      <w:r w:rsidRPr="00D06354">
        <w:rPr>
          <w:rFonts w:ascii="Beausite S Classic App" w:hAnsi="Beausite S Classic App"/>
          <w:lang w:val="pl-PL"/>
        </w:rPr>
        <w:tab/>
        <w:t>……………………………………</w:t>
      </w:r>
    </w:p>
    <w:p w14:paraId="1DC61A3F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sz w:val="18"/>
          <w:lang w:val="pl-PL"/>
        </w:rPr>
        <w:t>Miejscowość / data</w:t>
      </w:r>
      <w:r w:rsidRPr="00D06354">
        <w:rPr>
          <w:rFonts w:ascii="Beausite S Classic App" w:hAnsi="Beausite S Classic App"/>
          <w:sz w:val="18"/>
          <w:lang w:val="pl-PL"/>
        </w:rPr>
        <w:tab/>
      </w:r>
      <w:r w:rsidRPr="00D06354">
        <w:rPr>
          <w:rFonts w:ascii="Beausite S Classic App" w:hAnsi="Beausite S Classic App"/>
          <w:sz w:val="18"/>
          <w:lang w:val="pl-PL"/>
        </w:rPr>
        <w:tab/>
        <w:t>Podpis(y) osoby(osób) upoważnionej(ych) do reprezentowania Wykonawcy</w:t>
      </w:r>
    </w:p>
    <w:p w14:paraId="53E99264" w14:textId="77777777" w:rsidR="00CD5B7A" w:rsidRPr="00D06354" w:rsidRDefault="005B3B79">
      <w:pPr>
        <w:rPr>
          <w:rFonts w:ascii="Beausite S Classic App" w:hAnsi="Beausite S Classic App"/>
          <w:lang w:val="pl-PL"/>
        </w:rPr>
      </w:pPr>
      <w:r w:rsidRPr="00D06354">
        <w:rPr>
          <w:rFonts w:ascii="Beausite S Classic App" w:hAnsi="Beausite S Classic App"/>
          <w:i/>
          <w:sz w:val="16"/>
          <w:lang w:val="pl-PL"/>
        </w:rPr>
        <w:t>Plik oferty i oświadczeń po spakowaniu, ale przed złożeniem, należy podpisać podpisem zaufanym, podpisem osobistym lub kwalifikowanym podpisem elektronicznym, zgodnie z wymaganiami SWZ.</w:t>
      </w:r>
    </w:p>
    <w:sectPr w:rsidR="00CD5B7A" w:rsidRPr="00D06354" w:rsidSect="005E24A3">
      <w:headerReference w:type="default" r:id="rId8"/>
      <w:footerReference w:type="default" r:id="rId9"/>
      <w:pgSz w:w="12240" w:h="15840"/>
      <w:pgMar w:top="1418" w:right="850" w:bottom="1418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385E" w14:textId="77777777" w:rsidR="008B704E" w:rsidRDefault="008B704E">
      <w:pPr>
        <w:spacing w:after="0" w:line="240" w:lineRule="auto"/>
      </w:pPr>
      <w:r>
        <w:separator/>
      </w:r>
    </w:p>
  </w:endnote>
  <w:endnote w:type="continuationSeparator" w:id="0">
    <w:p w14:paraId="4FCFBA6D" w14:textId="77777777" w:rsidR="008B704E" w:rsidRDefault="008B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406BC" w14:textId="77777777" w:rsidR="00CD5B7A" w:rsidRPr="00A17F49" w:rsidRDefault="005B3B79">
    <w:pPr>
      <w:pStyle w:val="Stopka"/>
      <w:rPr>
        <w:rFonts w:ascii="Beausite S Classic App" w:hAnsi="Beausite S Classic App"/>
      </w:rPr>
    </w:pPr>
    <w:proofErr w:type="spellStart"/>
    <w:proofErr w:type="gramStart"/>
    <w:r w:rsidRPr="00A17F49">
      <w:rPr>
        <w:rFonts w:ascii="Beausite S Classic App" w:hAnsi="Beausite S Classic App"/>
        <w:sz w:val="16"/>
      </w:rPr>
      <w:t>ZP.271.</w:t>
    </w:r>
    <w:r w:rsidR="00A17F49">
      <w:rPr>
        <w:rFonts w:ascii="Beausite S Classic App" w:hAnsi="Beausite S Classic App"/>
        <w:sz w:val="16"/>
      </w:rPr>
      <w:t>36-38.IN.2026.BC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2379" w14:textId="77777777" w:rsidR="008B704E" w:rsidRDefault="008B704E">
      <w:pPr>
        <w:spacing w:after="0" w:line="240" w:lineRule="auto"/>
      </w:pPr>
      <w:r>
        <w:separator/>
      </w:r>
    </w:p>
  </w:footnote>
  <w:footnote w:type="continuationSeparator" w:id="0">
    <w:p w14:paraId="4DA4CE8F" w14:textId="77777777" w:rsidR="008B704E" w:rsidRDefault="008B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3A807" w14:textId="77777777" w:rsidR="00CD5B7A" w:rsidRPr="005E24A3" w:rsidRDefault="005B3B79">
    <w:pPr>
      <w:pStyle w:val="Nagwek"/>
      <w:jc w:val="center"/>
      <w:rPr>
        <w:rFonts w:ascii="Beausite S Classic App" w:hAnsi="Beausite S Classic App"/>
        <w:lang w:val="pl-PL"/>
      </w:rPr>
    </w:pPr>
    <w:r w:rsidRPr="005E24A3">
      <w:rPr>
        <w:rFonts w:ascii="Beausite S Classic App" w:hAnsi="Beausite S Classic App"/>
        <w:i/>
        <w:sz w:val="16"/>
        <w:lang w:val="pl-PL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8697708">
    <w:abstractNumId w:val="8"/>
  </w:num>
  <w:num w:numId="2" w16cid:durableId="700521701">
    <w:abstractNumId w:val="6"/>
  </w:num>
  <w:num w:numId="3" w16cid:durableId="735664534">
    <w:abstractNumId w:val="5"/>
  </w:num>
  <w:num w:numId="4" w16cid:durableId="1642612246">
    <w:abstractNumId w:val="4"/>
  </w:num>
  <w:num w:numId="5" w16cid:durableId="229466195">
    <w:abstractNumId w:val="7"/>
  </w:num>
  <w:num w:numId="6" w16cid:durableId="1847862189">
    <w:abstractNumId w:val="3"/>
  </w:num>
  <w:num w:numId="7" w16cid:durableId="1838693615">
    <w:abstractNumId w:val="2"/>
  </w:num>
  <w:num w:numId="8" w16cid:durableId="839469204">
    <w:abstractNumId w:val="1"/>
  </w:num>
  <w:num w:numId="9" w16cid:durableId="377554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6EB3"/>
    <w:rsid w:val="0006063C"/>
    <w:rsid w:val="0010359B"/>
    <w:rsid w:val="0015074B"/>
    <w:rsid w:val="00261DDD"/>
    <w:rsid w:val="0029639D"/>
    <w:rsid w:val="00326F90"/>
    <w:rsid w:val="005B3B79"/>
    <w:rsid w:val="005E24A3"/>
    <w:rsid w:val="00711197"/>
    <w:rsid w:val="008B704E"/>
    <w:rsid w:val="00A17F49"/>
    <w:rsid w:val="00AA1D8D"/>
    <w:rsid w:val="00B04C0A"/>
    <w:rsid w:val="00B47730"/>
    <w:rsid w:val="00BA0CAC"/>
    <w:rsid w:val="00C21E75"/>
    <w:rsid w:val="00CB0664"/>
    <w:rsid w:val="00CD5B7A"/>
    <w:rsid w:val="00D063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A7B311"/>
  <w14:defaultImageDpi w14:val="300"/>
  <w15:docId w15:val="{6EAC3BE7-1CF6-4294-A0C2-14738540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3</cp:revision>
  <cp:lastPrinted>2026-07-07T11:39:00Z</cp:lastPrinted>
  <dcterms:created xsi:type="dcterms:W3CDTF">2026-08-04T10:21:00Z</dcterms:created>
  <dcterms:modified xsi:type="dcterms:W3CDTF">2026-08-04T10:41:00Z</dcterms:modified>
  <cp:category/>
</cp:coreProperties>
</file>